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黄仕文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黄仕文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黄仕文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吴颖雄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(2学时)  B4-305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B4-206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2~4,7~9周 (1学时)  B4-305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B4-206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