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钱储/瞿丹枫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孙丽霞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B11-312  方南元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彭海燕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周晓平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 B11-312  陈婕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 B4-302  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B5-101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B5-101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B5-101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B5-101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冯哲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