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B11-312  方南元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周晓平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B11-312  方南元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周晓平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B11-312  方南元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 B11-312  陈婕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 B11-312  陈婕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 B4-302  张浩宇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 B5-101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 B5-101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 B5-101  仲跻巍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 B5-101  周若楠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