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付丽媛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 B5-111  刘元桦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 B11-312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 B5-111  刘元桦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 B11-312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B4-302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B5-101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B5-101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B5-101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B5-101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