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中医学(儿科学)(八年制)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中医儿科八25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张小聪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张小聪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祝昊冉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B4-103  顾任钧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B5-104  顾任钧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祝昊冉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郭静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卞尧尧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郭静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卞尧尧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沈永健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