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中医儿科学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中医儿科23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3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左晶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吴拥军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 B11-205  朱智媛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高梓珊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 B11-205  陆梦江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国医大师学术经验研习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B11-205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B11-205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B11-205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B11-205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吴拥军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 B11-205  朱智媛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高梓珊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 B11-205  陆梦江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国医大师学术经验研习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B11-205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B11-205  冯哲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B11-205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B11-205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戴启刚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B11-305  祁陆石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 B11-305  孟霞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B11-305  李延伟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隽晨霞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戴启刚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 B11-305  祁陆石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 B11-305  孟霞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B11-305  李延伟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高梓珊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 B11-205  陆梦江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隽晨霞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戴启刚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B11-305  祁陆石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 B11-305  孟霞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B11-305  李延伟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隽晨霞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戴启刚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 B11-305  祁陆石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 B11-305  孟霞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B11-305  李延伟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高梓珊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 B11-205  陆梦江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隽晨霞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