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 B11-312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B11-312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瞿旻晔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B13-111  徐珊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 B11-312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B11-312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吴云川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B13-111  徐珊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杜珍媛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瞿旻晔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吴云川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杜珍媛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 B11-205  殷俊刚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B11-205  王威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B11-205  王晓骁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 B11-205  殷俊刚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B11-205  王威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B11-205  王晓骁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