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B4-312  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B4-312  王旺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B4-312  王荣根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 B4-312  刘晓丽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B4-312  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B4-312  王旺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B4-312  王荣根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 B6-104  张薇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B6-104  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 B4-312  刘晓丽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B4-312  王旺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B4-312  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B13-110  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 B6-104  张薇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B6-104  王鑫烁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B13-110  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免疫学前沿与新技术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纪建建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医学科研设计与论文写作（研）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尚文斌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医药大数据分析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余成涛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