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B13-103  邹冲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B13-103  倪海雯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B13-103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B13-103  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B13-103  邹冲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B13-103  倪海雯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B13-103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B13-103  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伤寒论求是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