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B6-105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厉茜茜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B6-105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 B4-306  陈秀丽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 B4-306  陈秀丽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B7-201  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B7-201  郑铮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B7-201  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B7-201  郑铮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B4-210  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