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B11-312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B11-312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厉茜茜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 B11-312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B11-312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B4-204  陈园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B4-204  陈园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