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 B13-113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B13-113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 B13-113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B13-113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B13-113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B13-113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孙斯凡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B11-105  赵菁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孙斯凡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B11-105  赵菁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B5-202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B5-202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B5-202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B5-202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甘可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B7-102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