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B13-203  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B13-203  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B13-111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B13-111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B11-112  高坤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B13-111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B13-111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B11-112  高坤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B5-202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B5-202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B5-202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B5-202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甘可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B7-102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