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朱建胜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朱建胜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陈邦国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B11-112  高坤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 B11-213  朱文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B11-112  高坤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 B11-213  朱文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B5-202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B5-202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B5-202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B5-202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B7-102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