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丘云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B13-111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B13-111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B13-111  朱建胜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丘云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B13-111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B13-111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B13-111  朱建胜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胡雨峰/朱国华/袁园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封裕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俞志超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宋扬扬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 B11-312  张薛光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B7-102  王沛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宋扬扬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李姗珊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 B11-312  张薛光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B7-102  王沛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B5-202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B5-202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B5-202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B5-202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B7-102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