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高紫祎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B11-312  张薛光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B11-312  张薛光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B5-202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B5-202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B5-202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B5-202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B7-102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