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98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茅凯凯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498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031141—002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内科学Ⅱ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茅凯凯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031142—002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外科学Ⅱ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茅凯凯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400112—002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口腔科学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茅凯凯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400115—002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临床案例教学Ⅱ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茅凯凯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940009—002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传染病学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茅凯凯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940010—002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眼科学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茅凯凯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940011—002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急诊医学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茅凯凯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