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13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林勇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913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031142—001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外科学Ⅱ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林勇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031141—001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内科学Ⅱ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林勇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400112—001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口腔科学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林勇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400115—001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临床案例教学Ⅱ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林勇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400117—001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临床技能训练Ⅱ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林勇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940010—001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眼科学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林勇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400412—001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老年临床医学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林勇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940009—001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传染病学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林勇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940011—001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急诊医学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林勇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