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2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马晶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82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医患沟通学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(120008—017)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中医九24;中医242;中医241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(400411—012)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(400411—012)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医患沟通学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(120008—009)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中医243;中医244;中医245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(110809—005)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中医八241;中医八243;中医八242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医患沟通学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临床241;临床242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(400411—010)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医信251;药管25;医信252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医患沟通学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(120008—014)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中医八241;中医八243;中医八242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