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1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郑玉豪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121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药管24;医信24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资源24;中药245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计算机类241;计算机类244;计算机类243;计算机类242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药管24;医信24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资源24;中药245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计算机类241;计算机类244;计算机类243;计算机类242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