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8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罗馨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28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康复241;康复242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计算机类241;计算机类244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康复241;康复242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2~10,12~16周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中药245;资源24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计算机类241;计算机类244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2~10,12~16周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中药245;资源24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养老253;养老254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(110149—038)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7~8,10周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中药244;中药243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公管243;数管24;公管244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