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8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4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中药244;中药243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中药244;中药243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中药244;中药243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药学241;药学242;药学243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中药244;中药243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药学241;药学242;药学243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养老251;养老252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(110149—033)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中医242;中医245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药学241;药学242;药学243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