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0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王刘伟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94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康复251;康复252;医信252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康复251;康复252;医信252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(110149—040)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信管24;数管24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中药242;中药243;中药244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