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文庠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7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养老253;养老254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养老253;养老254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养老251;养老252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养老251;养老252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