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张轶瑶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医信252;医信251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医信252;医信251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护理244;护理245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中医242,中医243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