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3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张艺蕾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43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心灵成长的理论与方法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(r110925—001)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思想政治理论综合社会实践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(110149—050)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