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马克思主义学院·医学人文学院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张艳萍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1~13周</w:t>
      </w:r>
    </w:p>
    <w:bookmarkStart w:id="1" w:name="9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茶文化与茶艺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(r400076—001)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1,4~6(双),10~11周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淡安书院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形势与政策(四)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临床药学24;药学244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