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86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庞境怡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386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中医方法论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中医方法论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