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529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孙霁寒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2~4周</w:t>
      </w:r>
    </w:p>
    <w:bookmarkStart w:id="1" w:name="1052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医患沟通学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(120008—002)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针推(视障)22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医患沟通学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(120008—007)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2~4周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康复合作办学231;康复合作办学232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