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2~4(双),7~9(单),14~16周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24级港澳台学生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儒释道哲学的人生智慧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