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2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中医九25;中西临九25;中药九25;中药九25（屠呦呦班）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中医九25;中西临九25;中药九25;中药九25（屠呦呦班）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公管253;公管254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公管253;公管254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