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6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孔青青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11~13周</w:t>
      </w:r>
    </w:p>
    <w:bookmarkStart w:id="1" w:name="94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24级港澳台学生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