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中国概况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25级港澳台学生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中国传统文化与生活美学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中国概况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25级港澳台学生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中国传统文化与生活美学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茶文化与茶艺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