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83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刘文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3~16周</w:t>
      </w:r>
    </w:p>
    <w:bookmarkStart w:id="1" w:name="183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计算机类242;计算机类243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计算机类242;计算机类243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(400251—013)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(400251—013)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(400251—012)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(400251—012)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思想政治理论综合社会实践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(110149—010)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智能24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形势与政策(四)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(110034—033)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中医241;中医244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