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222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黄碧滢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1~14周</w:t>
      </w:r>
    </w:p>
    <w:bookmarkStart w:id="1" w:name="1222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运动解剖学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(059990—001)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康复（合作办学）221;康复（合作办学）222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言语治疗学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(400196—001)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康复（合作办学）221;康复（合作办学）222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运动解剖学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(059990—001)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康复（合作办学）221;康复（合作办学）222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言语治疗学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(400196—001)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康复（合作办学）221;康复（合作办学）222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言语治疗学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(400196—001)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康复（合作办学）221;康复（合作办学）222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言语治疗学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(400196—001)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康复（合作办学）221;康复（合作办学）222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言语治疗学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(400196—001)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康复（合作办学）221;康复（合作办学）222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言语治疗学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(400196—001)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康复（合作办学）221;康复（合作办学）222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言语治疗学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(400196—001)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康复（合作办学）221;康复（合作办学）222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运动解剖学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(059990—001)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康复（合作办学）221;康复（合作办学）222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