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02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0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（无锡）中医八231;中医八232;中医八233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（无锡）中医231;中医233;中医232;中医235;中医234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（无锡）中医八231;中医八233;中医八232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（无锡）中医231;中医232;中医234;中医233;中医235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（无锡）中医八233;中医八231;中医八232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（无锡）中医231;中医232;中医234;中医233;中医235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（无锡）中医八231;中医八232;中医八233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（无锡）中医231;中医233;中医232;中医235;中医234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（无锡）中医八231;中医八233;中医八232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（无锡）中医231;中医232;中医234;中医233;中医235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（无锡）中医八231;中医八232;中医八233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（无锡）中医231;中医232;中医234;中医233;中医235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（无锡）中医八233;中医八231;中医八232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