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钱佳佳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73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运动生理学（双语）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(059998—001)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康复251;康复252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