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2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金洵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72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（省中）中医231;中医232;中医234;中医233;中医235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（省中）中医231;中医232;中医234;中医233;中医235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针灸医籍选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针推(视障)22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