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072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金彦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1~14周</w:t>
      </w:r>
    </w:p>
    <w:bookmarkStart w:id="1" w:name="407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康复（合作办学）221;康复（合作办学）222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中医康复22;康复241;康复242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运动医学概论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(050575—001)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针推241;中医康复24;针推242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循证医学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(400561—001)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康复合作办学231;康复合作办学232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康复专业英语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中医康复22;康复241;康复242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050575—001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运动医学概论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周三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1~11周 (14:00-16:20)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金彦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B7-102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