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3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赵丰润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3~6周</w:t>
      </w:r>
    </w:p>
    <w:bookmarkStart w:id="1" w:name="213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辟谷养生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(r050764—001)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