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431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袁锦虹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43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康复241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刺法灸法学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针灸学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(050280—002)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康复242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