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08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田梦晨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2~5周</w:t>
      </w:r>
    </w:p>
    <w:bookmarkStart w:id="1" w:name="208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下肢应用生物力学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(400476—001)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康复合作办学231;康复合作办学232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下肢应用生物力学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(400476—001)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康复合作办学231;康复合作办学232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下肢应用生物力学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(400476—001)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康复合作办学231;康复合作办学232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下肢应用生物力学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(400476—001)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康复合作办学231;康复合作办学232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下肢应用生物力学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(400476—001)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康复合作办学231;康复合作办学232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下肢应用生物力学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(400476—001)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康复合作办学231;康复合作办学232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下肢应用生物力学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(400476—001)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康复合作办学231;康复合作办学232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下肢应用生物力学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(400476—001)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康复合作办学231;康复合作办学232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下肢应用生物力学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(400476—001)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康复合作办学231;康复合作办学232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下肢应用生物力学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(400476—001)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康复合作办学231;康复合作办学232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下肢应用生物力学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(400476—001)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康复合作办学231;康复合作办学232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下肢应用生物力学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(400476—001)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康复合作办学231;康复合作办学232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下肢应用生物力学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(400476—001)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康复合作办学231;康复合作办学232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下肢应用生物力学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(400476—001)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康复合作办学231;康复合作办学232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下肢应用生物力学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(400476—001)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康复合作办学231;康复合作办学232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下肢应用生物力学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(400476—001)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康复合作办学231;康复合作办学232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下肢应用生物力学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(400476—001)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康复合作办学231;康复合作办学232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下肢应用生物力学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(400476—001)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康复合作办学231;康复合作办学232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下肢应用生物力学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(400476—001)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康复合作办学231;康复合作办学232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下肢应用生物力学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(400476—001)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康复合作办学231;康复合作办学232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下肢应用生物力学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(400476—001)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康复合作办学231;康复合作办学232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下肢应用生物力学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(400476—001)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康复合作办学231;康复合作办学232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下肢应用生物力学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(400476—001)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康复合作办学231;康复合作办学232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下肢应用生物力学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(400476—001)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康复合作办学231;康复合作办学232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下肢应用生物力学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(400476—001)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康复合作办学231;康复合作办学232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下肢应用生物力学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(400476—001)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康复合作办学231;康复合作办学232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下肢应用生物力学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(400476—001)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康复合作办学231;康复合作办学232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