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1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王萌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171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(050473—004)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康复23;康复老年23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(050473—002)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(050473—002)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(050473—002)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(050473—004)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康复23;康复老年23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(050473—002)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(050473—002)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(050473—002)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