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（盐城）中医231;中医232;中医234;中医233;中医235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盐城市中医院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（盐城）中医231;中医232;中医234;中医233;中医235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