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7~16周</w:t>
      </w:r>
    </w:p>
    <w:bookmarkStart w:id="1" w:name="13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针灸推拿学院·养生康复学院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