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4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李红晓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704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(050303—002)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针推（视残）专业英语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针推（视残）专业英语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(058995—001)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疼痛的自然疗法概论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(r050290—001)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