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李一阳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70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南京市中医院1316教室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（市中）中医231;中医232;中医234;中医233;中医235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