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1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姜劲峰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171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科学腧穴观及临床应用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(r051504—001)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