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夏雅雯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71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6,9~10周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6,9~10周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5~6,8~10周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6,9~10周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6,9~10周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5~6,8~10周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