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喻晓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6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儿科临床营养学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妇科临床营养学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儿科临床营养学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妇科临床营养学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中医美容学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中医美容学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形象礼仪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(r050609—001)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